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Asbestschnüre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89338813" name="b91ca020-37b3-11f0-ba0d-d9715129bf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476758" name="b91ca020-37b3-11f0-ba0d-d9715129bff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63190078" name="bfe624d0-37b3-11f0-9a56-81350f24ac3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1374502" name="bfe624d0-37b3-11f0-9a56-81350f24ac33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Tüffenwiesstrasse 17, 8107 Buchs </w:t>
          </w:r>
        </w:p>
        <w:p>
          <w:pPr>
            <w:spacing w:before="0" w:after="0"/>
          </w:pPr>
          <w:r>
            <w:t>296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